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493 Street Dance Choreography Ювенали Solo Open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#805 Кіра Сокирко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805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